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42002172" name="019fff9e-18cb-772c-81af-c58d10cc2b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58475" name="019fff9e-18cb-772c-81af-c58d10cc2b6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5106699" name="019fff9e-31b2-7fbb-b93a-5a4d76d3d4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4377488" name="019fff9e-31b2-7fbb-b93a-5a4d76d3d49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Faserzement/ 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7187144" name="019fffbf-4d87-735f-87d4-7df9d1b8bcf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7205011" name="019fffbf-4d87-735f-87d4-7df9d1b8bcf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37301863" name="019fffbf-685a-7722-b5c7-2401c97d94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3516197" name="019fffbf-685a-7722-b5c7-2401c97d94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Blumenweg 18, Grabs 9472</w:t>
          </w:r>
        </w:p>
        <w:p>
          <w:pPr>
            <w:spacing w:before="0" w:after="0"/>
          </w:pPr>
          <w:r>
            <w:t>DN 1123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